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88BA1" w14:textId="77777777" w:rsidR="00847FAA" w:rsidRDefault="00847FAA" w:rsidP="00847FAA">
      <w:pPr>
        <w:tabs>
          <w:tab w:val="center" w:pos="4536"/>
          <w:tab w:val="right" w:pos="9072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DD2930B" w14:textId="77777777" w:rsidR="00847FAA" w:rsidRDefault="00847FAA" w:rsidP="00847FAA">
      <w:pPr>
        <w:tabs>
          <w:tab w:val="center" w:pos="4536"/>
          <w:tab w:val="right" w:pos="9072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E8417A6" w14:textId="75D8D5DE" w:rsidR="00847FAA" w:rsidRPr="003A1B2D" w:rsidRDefault="00847FAA" w:rsidP="00847FAA">
      <w:pPr>
        <w:tabs>
          <w:tab w:val="center" w:pos="4536"/>
          <w:tab w:val="right" w:pos="9072"/>
        </w:tabs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B2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</w:t>
      </w:r>
      <w:proofErr w:type="spellStart"/>
      <w:r w:rsidRPr="003A1B2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</w:t>
      </w:r>
      <w:r w:rsidR="006069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3A1B2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powania</w:t>
      </w:r>
      <w:proofErr w:type="spellEnd"/>
      <w:r w:rsidRPr="003A1B2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 SNW/ZP-371-</w:t>
      </w:r>
      <w:r w:rsidR="006069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21</w:t>
      </w:r>
      <w:r w:rsidRPr="003A1B2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/2026</w:t>
      </w:r>
    </w:p>
    <w:p w14:paraId="29468A22" w14:textId="77777777" w:rsidR="00FA6925" w:rsidRPr="003A1B2D" w:rsidRDefault="00FA6925" w:rsidP="002A3F2F">
      <w:pPr>
        <w:pStyle w:val="Nagwek1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</w:p>
    <w:p w14:paraId="122DF10D" w14:textId="61214787" w:rsidR="00FA6925" w:rsidRPr="003A1B2D" w:rsidRDefault="00FA6925" w:rsidP="00FA6925">
      <w:pPr>
        <w:pStyle w:val="Nagwek1"/>
        <w:jc w:val="right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 w:rsidRPr="003A1B2D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Załącznik nr </w:t>
      </w:r>
      <w:r w:rsidR="006069F9">
        <w:rPr>
          <w:rFonts w:ascii="Times New Roman" w:hAnsi="Times New Roman" w:cs="Times New Roman"/>
          <w:color w:val="auto"/>
          <w:sz w:val="22"/>
          <w:szCs w:val="22"/>
          <w:lang w:val="pl-PL"/>
        </w:rPr>
        <w:t>2</w:t>
      </w:r>
      <w:r w:rsidRPr="003A1B2D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 do SWZ</w:t>
      </w:r>
    </w:p>
    <w:p w14:paraId="24CE144D" w14:textId="14B1896F" w:rsidR="00B87F5D" w:rsidRDefault="00646582" w:rsidP="00712751">
      <w:pPr>
        <w:pStyle w:val="Nagwek1"/>
        <w:jc w:val="center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 w:rsidRPr="003A1B2D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OŚWIADCZENIE </w:t>
      </w:r>
      <w:r w:rsidR="007F1CC5" w:rsidRPr="003A1B2D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 </w:t>
      </w:r>
      <w:r w:rsidRPr="003A1B2D">
        <w:rPr>
          <w:rFonts w:ascii="Times New Roman" w:hAnsi="Times New Roman" w:cs="Times New Roman"/>
          <w:color w:val="auto"/>
          <w:sz w:val="22"/>
          <w:szCs w:val="22"/>
          <w:lang w:val="pl-PL"/>
        </w:rPr>
        <w:t>O ZGODNOŚCI OFEROWANEGO SPRZĘTU Z ZASADĄ DNSH</w:t>
      </w:r>
    </w:p>
    <w:p w14:paraId="7D857211" w14:textId="77777777" w:rsidR="003A1B2D" w:rsidRPr="003A1B2D" w:rsidRDefault="003A1B2D" w:rsidP="003A1B2D">
      <w:pPr>
        <w:rPr>
          <w:lang w:val="pl-PL"/>
        </w:rPr>
      </w:pPr>
    </w:p>
    <w:p w14:paraId="695C5858" w14:textId="5139149E" w:rsidR="003A1B2D" w:rsidRPr="003A1B2D" w:rsidRDefault="003A1B2D" w:rsidP="006069F9">
      <w:pPr>
        <w:pStyle w:val="Tekstpodstawowy2"/>
        <w:spacing w:line="240" w:lineRule="auto"/>
        <w:ind w:right="-142"/>
        <w:jc w:val="both"/>
        <w:rPr>
          <w:rFonts w:ascii="Times New Roman" w:hAnsi="Times New Roman" w:cs="Times New Roman"/>
          <w:b/>
        </w:rPr>
      </w:pPr>
      <w:bookmarkStart w:id="0" w:name="_Hlk104378321"/>
      <w:proofErr w:type="spellStart"/>
      <w:r w:rsidRPr="003A1B2D">
        <w:rPr>
          <w:rFonts w:ascii="Times New Roman" w:eastAsia="Calibri" w:hAnsi="Times New Roman" w:cs="Times New Roman"/>
          <w:lang w:eastAsia="en-GB"/>
        </w:rPr>
        <w:t>Przystępując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do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postępowania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w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sprawie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udzielenia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zamówienia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publicznego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na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dostawę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pn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>.: „</w:t>
      </w:r>
      <w:proofErr w:type="spellStart"/>
      <w:r w:rsidRPr="003A1B2D">
        <w:rPr>
          <w:rFonts w:ascii="Times New Roman" w:hAnsi="Times New Roman" w:cs="Times New Roman"/>
        </w:rPr>
        <w:t>Poprawa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dostępności</w:t>
      </w:r>
      <w:proofErr w:type="spellEnd"/>
      <w:r w:rsidRPr="003A1B2D">
        <w:rPr>
          <w:rFonts w:ascii="Times New Roman" w:hAnsi="Times New Roman" w:cs="Times New Roman"/>
        </w:rPr>
        <w:t xml:space="preserve"> i </w:t>
      </w:r>
      <w:proofErr w:type="spellStart"/>
      <w:r w:rsidRPr="003A1B2D">
        <w:rPr>
          <w:rFonts w:ascii="Times New Roman" w:hAnsi="Times New Roman" w:cs="Times New Roman"/>
        </w:rPr>
        <w:t>jakości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diagnostyki</w:t>
      </w:r>
      <w:proofErr w:type="spellEnd"/>
      <w:r w:rsidRPr="003A1B2D">
        <w:rPr>
          <w:rFonts w:ascii="Times New Roman" w:hAnsi="Times New Roman" w:cs="Times New Roman"/>
        </w:rPr>
        <w:t xml:space="preserve"> i </w:t>
      </w:r>
      <w:proofErr w:type="spellStart"/>
      <w:r w:rsidRPr="003A1B2D">
        <w:rPr>
          <w:rFonts w:ascii="Times New Roman" w:hAnsi="Times New Roman" w:cs="Times New Roman"/>
        </w:rPr>
        <w:t>leczenia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chorób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układu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krążenia</w:t>
      </w:r>
      <w:proofErr w:type="spellEnd"/>
      <w:r w:rsidRPr="003A1B2D">
        <w:rPr>
          <w:rFonts w:ascii="Times New Roman" w:hAnsi="Times New Roman" w:cs="Times New Roman"/>
        </w:rPr>
        <w:t xml:space="preserve"> w </w:t>
      </w:r>
      <w:proofErr w:type="spellStart"/>
      <w:r w:rsidRPr="003A1B2D">
        <w:rPr>
          <w:rFonts w:ascii="Times New Roman" w:hAnsi="Times New Roman" w:cs="Times New Roman"/>
        </w:rPr>
        <w:t>szpitalu</w:t>
      </w:r>
      <w:proofErr w:type="spellEnd"/>
      <w:r w:rsidRPr="003A1B2D">
        <w:rPr>
          <w:rFonts w:ascii="Times New Roman" w:hAnsi="Times New Roman" w:cs="Times New Roman"/>
        </w:rPr>
        <w:t xml:space="preserve"> Na </w:t>
      </w:r>
      <w:proofErr w:type="spellStart"/>
      <w:r w:rsidRPr="003A1B2D">
        <w:rPr>
          <w:rFonts w:ascii="Times New Roman" w:hAnsi="Times New Roman" w:cs="Times New Roman"/>
        </w:rPr>
        <w:t>Wyspie</w:t>
      </w:r>
      <w:proofErr w:type="spellEnd"/>
      <w:r w:rsidRPr="003A1B2D">
        <w:rPr>
          <w:rFonts w:ascii="Times New Roman" w:hAnsi="Times New Roman" w:cs="Times New Roman"/>
        </w:rPr>
        <w:t xml:space="preserve"> Sp. z </w:t>
      </w:r>
      <w:proofErr w:type="spellStart"/>
      <w:r w:rsidRPr="003A1B2D">
        <w:rPr>
          <w:rFonts w:ascii="Times New Roman" w:hAnsi="Times New Roman" w:cs="Times New Roman"/>
        </w:rPr>
        <w:t>o.o.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poprzez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zakup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nowoczesnego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sprzętu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medycznego</w:t>
      </w:r>
      <w:proofErr w:type="spellEnd"/>
      <w:r w:rsidRPr="003A1B2D">
        <w:rPr>
          <w:rFonts w:ascii="Times New Roman" w:hAnsi="Times New Roman" w:cs="Times New Roman"/>
        </w:rPr>
        <w:t xml:space="preserve"> w </w:t>
      </w:r>
      <w:proofErr w:type="spellStart"/>
      <w:r w:rsidRPr="003A1B2D">
        <w:rPr>
          <w:rFonts w:ascii="Times New Roman" w:hAnsi="Times New Roman" w:cs="Times New Roman"/>
        </w:rPr>
        <w:t>podziale</w:t>
      </w:r>
      <w:proofErr w:type="spellEnd"/>
      <w:r w:rsidRPr="003A1B2D">
        <w:rPr>
          <w:rFonts w:ascii="Times New Roman" w:hAnsi="Times New Roman" w:cs="Times New Roman"/>
        </w:rPr>
        <w:t xml:space="preserve"> na </w:t>
      </w:r>
      <w:proofErr w:type="spellStart"/>
      <w:r w:rsidR="006069F9">
        <w:rPr>
          <w:rFonts w:ascii="Times New Roman" w:hAnsi="Times New Roman" w:cs="Times New Roman"/>
        </w:rPr>
        <w:t>pięć</w:t>
      </w:r>
      <w:proofErr w:type="spellEnd"/>
      <w:r w:rsidRPr="003A1B2D">
        <w:rPr>
          <w:rFonts w:ascii="Times New Roman" w:hAnsi="Times New Roman" w:cs="Times New Roman"/>
        </w:rPr>
        <w:t xml:space="preserve"> </w:t>
      </w:r>
      <w:proofErr w:type="spellStart"/>
      <w:r w:rsidRPr="003A1B2D">
        <w:rPr>
          <w:rFonts w:ascii="Times New Roman" w:hAnsi="Times New Roman" w:cs="Times New Roman"/>
        </w:rPr>
        <w:t>części</w:t>
      </w:r>
      <w:proofErr w:type="spellEnd"/>
      <w:r w:rsidRPr="003A1B2D">
        <w:rPr>
          <w:rFonts w:ascii="Times New Roman" w:hAnsi="Times New Roman" w:cs="Times New Roman"/>
        </w:rPr>
        <w:t>”</w:t>
      </w:r>
      <w:r w:rsidRPr="003A1B2D">
        <w:rPr>
          <w:rFonts w:ascii="Times New Roman" w:eastAsia="Calibri" w:hAnsi="Times New Roman" w:cs="Times New Roman"/>
          <w:lang w:eastAsia="en-GB"/>
        </w:rPr>
        <w:t xml:space="preserve">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prowadzonego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w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trybie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p</w:t>
      </w:r>
      <w:r w:rsidR="006069F9">
        <w:rPr>
          <w:rFonts w:ascii="Times New Roman" w:eastAsia="Calibri" w:hAnsi="Times New Roman" w:cs="Times New Roman"/>
          <w:lang w:eastAsia="en-GB"/>
        </w:rPr>
        <w:t>odstawowym</w:t>
      </w:r>
      <w:proofErr w:type="spellEnd"/>
      <w:r w:rsidR="006069F9">
        <w:rPr>
          <w:rFonts w:ascii="Times New Roman" w:eastAsia="Calibri" w:hAnsi="Times New Roman" w:cs="Times New Roman"/>
          <w:lang w:eastAsia="en-GB"/>
        </w:rPr>
        <w:t xml:space="preserve"> </w:t>
      </w:r>
      <w:r w:rsidRPr="003A1B2D">
        <w:rPr>
          <w:rFonts w:ascii="Times New Roman" w:eastAsia="Calibri" w:hAnsi="Times New Roman" w:cs="Times New Roman"/>
          <w:lang w:eastAsia="en-GB"/>
        </w:rPr>
        <w:t xml:space="preserve"> na podstawie art. 2</w:t>
      </w:r>
      <w:r w:rsidR="006069F9">
        <w:rPr>
          <w:rFonts w:ascii="Times New Roman" w:eastAsia="Calibri" w:hAnsi="Times New Roman" w:cs="Times New Roman"/>
          <w:lang w:eastAsia="en-GB"/>
        </w:rPr>
        <w:t>75 pkt1</w:t>
      </w:r>
      <w:r w:rsidRPr="003A1B2D">
        <w:rPr>
          <w:rFonts w:ascii="Times New Roman" w:eastAsia="Calibri" w:hAnsi="Times New Roman" w:cs="Times New Roman"/>
          <w:lang w:eastAsia="en-GB"/>
        </w:rPr>
        <w:t xml:space="preserve"> ustawy z dnia 11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września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2019 roku Prawo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zamówień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</w:t>
      </w:r>
      <w:proofErr w:type="spellStart"/>
      <w:r w:rsidRPr="003A1B2D">
        <w:rPr>
          <w:rFonts w:ascii="Times New Roman" w:eastAsia="Calibri" w:hAnsi="Times New Roman" w:cs="Times New Roman"/>
          <w:lang w:eastAsia="en-GB"/>
        </w:rPr>
        <w:t>publicznych</w:t>
      </w:r>
      <w:proofErr w:type="spellEnd"/>
      <w:r w:rsidRPr="003A1B2D">
        <w:rPr>
          <w:rFonts w:ascii="Times New Roman" w:eastAsia="Calibri" w:hAnsi="Times New Roman" w:cs="Times New Roman"/>
          <w:lang w:eastAsia="en-GB"/>
        </w:rPr>
        <w:t xml:space="preserve"> </w:t>
      </w:r>
    </w:p>
    <w:bookmarkEnd w:id="0"/>
    <w:p w14:paraId="191A4DB8" w14:textId="77777777" w:rsidR="000E5BB1" w:rsidRPr="003A1B2D" w:rsidRDefault="000E5BB1" w:rsidP="000E5BB1">
      <w:pPr>
        <w:rPr>
          <w:rFonts w:ascii="Times New Roman" w:hAnsi="Times New Roman" w:cs="Times New Roman"/>
          <w:lang w:val="pl-PL"/>
        </w:rPr>
      </w:pPr>
    </w:p>
    <w:p w14:paraId="10ED8978" w14:textId="444635CB" w:rsidR="00B87F5D" w:rsidRPr="003A1B2D" w:rsidRDefault="003A1B2D" w:rsidP="00B814CF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</w:t>
      </w:r>
      <w:r w:rsidR="00646582" w:rsidRPr="003A1B2D">
        <w:rPr>
          <w:rFonts w:ascii="Times New Roman" w:hAnsi="Times New Roman" w:cs="Times New Roman"/>
          <w:lang w:val="pl-PL"/>
        </w:rPr>
        <w:t>godnie z art. 17 rozporządzenia (UE) 2020/852 oraz wytycznymi dotyczącymi realizacji Krajowego Planu Odbudowy i Zwiększania Odporności</w:t>
      </w:r>
    </w:p>
    <w:p w14:paraId="03BF7C9E" w14:textId="77777777" w:rsidR="00B87F5D" w:rsidRPr="003A1B2D" w:rsidRDefault="00646582">
      <w:pPr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Ja, niżej podpisany/a:</w:t>
      </w:r>
    </w:p>
    <w:p w14:paraId="641C5977" w14:textId="77777777" w:rsidR="00B87F5D" w:rsidRPr="003A1B2D" w:rsidRDefault="00646582">
      <w:pPr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Imię i nazwisko: .........................................................</w:t>
      </w:r>
    </w:p>
    <w:p w14:paraId="2EA1208B" w14:textId="77777777" w:rsidR="00B87F5D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Stanowisko: .........................................................</w:t>
      </w:r>
    </w:p>
    <w:p w14:paraId="766A4710" w14:textId="119CF901" w:rsidR="00B87F5D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 xml:space="preserve">Działający/a w imieniu i na rzecz (nazwa </w:t>
      </w:r>
      <w:r w:rsidR="007F1CC5" w:rsidRPr="003A1B2D">
        <w:rPr>
          <w:rFonts w:ascii="Times New Roman" w:hAnsi="Times New Roman" w:cs="Times New Roman"/>
          <w:lang w:val="pl-PL"/>
        </w:rPr>
        <w:t>producenta</w:t>
      </w:r>
      <w:r w:rsidRPr="003A1B2D">
        <w:rPr>
          <w:rFonts w:ascii="Times New Roman" w:hAnsi="Times New Roman" w:cs="Times New Roman"/>
          <w:lang w:val="pl-PL"/>
        </w:rPr>
        <w:t>): .........................................................</w:t>
      </w:r>
    </w:p>
    <w:p w14:paraId="66353775" w14:textId="77777777" w:rsidR="00B87F5D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Adres siedziby: .........................................................</w:t>
      </w:r>
    </w:p>
    <w:p w14:paraId="229D6D14" w14:textId="77777777" w:rsidR="00B87F5D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Numer NIP/REGON: .........................................................</w:t>
      </w:r>
    </w:p>
    <w:p w14:paraId="52F10588" w14:textId="77777777" w:rsidR="00646582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oświadczam, że oferowany sprzęt medyczny:</w:t>
      </w:r>
    </w:p>
    <w:p w14:paraId="3D1E328E" w14:textId="0BD08CB5" w:rsidR="00646582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38C17F50" w:rsidR="00646582" w:rsidRPr="003A1B2D" w:rsidRDefault="00646582" w:rsidP="00646582">
      <w:pPr>
        <w:jc w:val="center"/>
        <w:rPr>
          <w:rFonts w:ascii="Times New Roman" w:hAnsi="Times New Roman" w:cs="Times New Roman"/>
          <w:sz w:val="16"/>
          <w:szCs w:val="16"/>
          <w:u w:val="single"/>
          <w:lang w:val="pl-PL"/>
        </w:rPr>
      </w:pPr>
      <w:r w:rsidRPr="003A1B2D">
        <w:rPr>
          <w:rFonts w:ascii="Times New Roman" w:hAnsi="Times New Roman" w:cs="Times New Roman"/>
          <w:sz w:val="16"/>
          <w:szCs w:val="16"/>
          <w:u w:val="single"/>
          <w:lang w:val="pl-PL"/>
        </w:rPr>
        <w:t xml:space="preserve">[należy podać </w:t>
      </w:r>
      <w:r w:rsidR="00821B34" w:rsidRPr="003A1B2D">
        <w:rPr>
          <w:rFonts w:ascii="Times New Roman" w:hAnsi="Times New Roman" w:cs="Times New Roman"/>
          <w:sz w:val="16"/>
          <w:szCs w:val="16"/>
          <w:u w:val="single"/>
          <w:lang w:val="pl-PL"/>
        </w:rPr>
        <w:t>nazwę</w:t>
      </w:r>
      <w:r w:rsidRPr="003A1B2D">
        <w:rPr>
          <w:rFonts w:ascii="Times New Roman" w:hAnsi="Times New Roman" w:cs="Times New Roman"/>
          <w:sz w:val="16"/>
          <w:szCs w:val="16"/>
          <w:u w:val="single"/>
          <w:lang w:val="pl-PL"/>
        </w:rPr>
        <w:t xml:space="preserve">, typ, producent oferowanego </w:t>
      </w:r>
      <w:r w:rsidR="00891BB7" w:rsidRPr="003A1B2D">
        <w:rPr>
          <w:rFonts w:ascii="Times New Roman" w:hAnsi="Times New Roman" w:cs="Times New Roman"/>
          <w:sz w:val="16"/>
          <w:szCs w:val="16"/>
          <w:u w:val="single"/>
          <w:lang w:val="pl-PL"/>
        </w:rPr>
        <w:t xml:space="preserve">sprzętu </w:t>
      </w:r>
      <w:r w:rsidRPr="003A1B2D">
        <w:rPr>
          <w:rFonts w:ascii="Times New Roman" w:hAnsi="Times New Roman" w:cs="Times New Roman"/>
          <w:sz w:val="16"/>
          <w:szCs w:val="16"/>
          <w:u w:val="single"/>
          <w:lang w:val="pl-PL"/>
        </w:rPr>
        <w:t>]</w:t>
      </w:r>
    </w:p>
    <w:p w14:paraId="0C6E6F7C" w14:textId="2814B2DB" w:rsidR="00B87F5D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 xml:space="preserve">jest zgodny z zasadą „nieczynienia poważnych szkód” dla środowiska (DNSH – Do No </w:t>
      </w:r>
      <w:proofErr w:type="spellStart"/>
      <w:r w:rsidRPr="003A1B2D">
        <w:rPr>
          <w:rFonts w:ascii="Times New Roman" w:hAnsi="Times New Roman" w:cs="Times New Roman"/>
          <w:lang w:val="pl-PL"/>
        </w:rPr>
        <w:t>Significant</w:t>
      </w:r>
      <w:proofErr w:type="spellEnd"/>
      <w:r w:rsidRPr="003A1B2D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3A1B2D">
        <w:rPr>
          <w:rFonts w:ascii="Times New Roman" w:hAnsi="Times New Roman" w:cs="Times New Roman"/>
          <w:lang w:val="pl-PL"/>
        </w:rPr>
        <w:t>Harm</w:t>
      </w:r>
      <w:proofErr w:type="spellEnd"/>
      <w:r w:rsidRPr="003A1B2D">
        <w:rPr>
          <w:rFonts w:ascii="Times New Roman" w:hAnsi="Times New Roman" w:cs="Times New Roman"/>
          <w:lang w:val="pl-PL"/>
        </w:rPr>
        <w:t>), zgodnie z art. 17 rozporządzenia Parlamentu Europejskiego i Rady (UE) 2020/852 z dnia 18 czerwca 2020 r., ustanawiającego ramy ułatwiające zrównoważone inwestycje, oraz spełnia następujące warunki:</w:t>
      </w:r>
      <w:r w:rsidRPr="003A1B2D">
        <w:rPr>
          <w:rFonts w:ascii="Times New Roman" w:hAnsi="Times New Roman" w:cs="Times New Roman"/>
          <w:lang w:val="pl-PL"/>
        </w:rPr>
        <w:br/>
      </w:r>
    </w:p>
    <w:p w14:paraId="03B7AC03" w14:textId="35253F1E" w:rsidR="00B87F5D" w:rsidRPr="003A1B2D" w:rsidRDefault="00646582" w:rsidP="00B814CF">
      <w:pPr>
        <w:pStyle w:val="Listanumerowana"/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lastRenderedPageBreak/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384E98E7" w14:textId="7D4A4090" w:rsidR="00B87F5D" w:rsidRPr="003A1B2D" w:rsidRDefault="00646582" w:rsidP="00B814CF">
      <w:pPr>
        <w:pStyle w:val="Listanumerowana"/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3A4C9708" w14:textId="4E1E11BF" w:rsidR="00B87F5D" w:rsidRPr="003A1B2D" w:rsidRDefault="00646582" w:rsidP="00B814CF">
      <w:pPr>
        <w:pStyle w:val="Listanumerowana"/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274AE1D4" w14:textId="68FBC8D1" w:rsidR="00B87F5D" w:rsidRPr="003A1B2D" w:rsidRDefault="00646582" w:rsidP="00B814CF">
      <w:pPr>
        <w:pStyle w:val="Listanumerowana"/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 xml:space="preserve">Wspiera gospodarkę o obiegu zamkniętym – sprzęt jest zgodny z dyrektywą WEEE (2012/19/UE) oraz </w:t>
      </w:r>
      <w:proofErr w:type="spellStart"/>
      <w:r w:rsidRPr="003A1B2D">
        <w:rPr>
          <w:rFonts w:ascii="Times New Roman" w:hAnsi="Times New Roman" w:cs="Times New Roman"/>
          <w:lang w:val="pl-PL"/>
        </w:rPr>
        <w:t>RoHS</w:t>
      </w:r>
      <w:proofErr w:type="spellEnd"/>
      <w:r w:rsidRPr="003A1B2D">
        <w:rPr>
          <w:rFonts w:ascii="Times New Roman" w:hAnsi="Times New Roman" w:cs="Times New Roman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7EC64646" w14:textId="4229B0C2" w:rsidR="00B87F5D" w:rsidRPr="003A1B2D" w:rsidRDefault="00646582" w:rsidP="00B814CF">
      <w:pPr>
        <w:pStyle w:val="Listanumerowana"/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2A1DC2B5" w14:textId="236658E4" w:rsidR="006E3509" w:rsidRPr="003A1B2D" w:rsidRDefault="00646582" w:rsidP="00712751">
      <w:pPr>
        <w:pStyle w:val="Listanumerowana"/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Nie szkodzi bioróżnorodności i ekosystemom – produkcja i użytkowanie sprzętu nie prowadzi do degradacji ekosystemów, a zastosowane materiały pochodzą z legalnych i zrównoważonych źródeł</w:t>
      </w:r>
    </w:p>
    <w:p w14:paraId="3B7653AB" w14:textId="77777777" w:rsidR="006E3509" w:rsidRPr="003A1B2D" w:rsidRDefault="006E3509" w:rsidP="006E3509">
      <w:pPr>
        <w:pStyle w:val="Listanumerowana"/>
        <w:numPr>
          <w:ilvl w:val="0"/>
          <w:numId w:val="0"/>
        </w:numPr>
        <w:jc w:val="both"/>
        <w:rPr>
          <w:rFonts w:ascii="Times New Roman" w:hAnsi="Times New Roman" w:cs="Times New Roman"/>
          <w:lang w:val="pl-PL"/>
        </w:rPr>
      </w:pPr>
    </w:p>
    <w:p w14:paraId="07141246" w14:textId="77777777" w:rsidR="006E3509" w:rsidRPr="003A1B2D" w:rsidRDefault="006E3509" w:rsidP="006E3509">
      <w:pPr>
        <w:pStyle w:val="Listanumerowana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Dodatkowo oświadczam, że oferowany sprzęt:</w:t>
      </w:r>
    </w:p>
    <w:p w14:paraId="280DB67D" w14:textId="5E8DFA3E" w:rsidR="006E3509" w:rsidRPr="003A1B2D" w:rsidRDefault="006E3509" w:rsidP="006E3509">
      <w:pPr>
        <w:pStyle w:val="Listanumerowana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Posiada wymagane aktualnymi regulacjami certyfikaty, tj.: …………………………………………………………</w:t>
      </w:r>
    </w:p>
    <w:p w14:paraId="311E8F96" w14:textId="77777777" w:rsidR="006E3509" w:rsidRPr="003A1B2D" w:rsidRDefault="006E3509" w:rsidP="006E3509">
      <w:pPr>
        <w:pStyle w:val="Listanumerowana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Posiada odpowiednie klasy energetyczne poświadczające energooszczędność, tj.: ………………………</w:t>
      </w:r>
    </w:p>
    <w:p w14:paraId="27020706" w14:textId="77777777" w:rsidR="006E3509" w:rsidRPr="003A1B2D" w:rsidRDefault="006E3509" w:rsidP="006E3509">
      <w:pPr>
        <w:pStyle w:val="Listanumerowana"/>
        <w:numPr>
          <w:ilvl w:val="0"/>
          <w:numId w:val="0"/>
        </w:numPr>
        <w:jc w:val="both"/>
        <w:rPr>
          <w:rFonts w:ascii="Times New Roman" w:hAnsi="Times New Roman" w:cs="Times New Roman"/>
          <w:lang w:val="pl-PL"/>
        </w:rPr>
      </w:pPr>
    </w:p>
    <w:p w14:paraId="11913A77" w14:textId="77777777" w:rsidR="00B87F5D" w:rsidRPr="003A1B2D" w:rsidRDefault="00646582" w:rsidP="00B814CF">
      <w:pPr>
        <w:jc w:val="both"/>
        <w:rPr>
          <w:rFonts w:ascii="Times New Roman" w:hAnsi="Times New Roman" w:cs="Times New Roman"/>
          <w:lang w:val="pl-PL"/>
        </w:rPr>
      </w:pPr>
      <w:r w:rsidRPr="003A1B2D">
        <w:rPr>
          <w:rFonts w:ascii="Times New Roman" w:hAnsi="Times New Roman" w:cs="Times New Roman"/>
          <w:lang w:val="pl-PL"/>
        </w:rPr>
        <w:t>Oświadczam, że powyższe informacje są zgodne z aktualnym stanem wiedzy, informacjami przekazanymi przez producenta oraz obowiązującym stanem prawnym.</w:t>
      </w:r>
    </w:p>
    <w:p w14:paraId="40952149" w14:textId="77777777" w:rsidR="00052227" w:rsidRPr="003A1B2D" w:rsidRDefault="00052227" w:rsidP="00B814CF">
      <w:pPr>
        <w:jc w:val="both"/>
        <w:rPr>
          <w:rFonts w:ascii="Times New Roman" w:hAnsi="Times New Roman" w:cs="Times New Roman"/>
          <w:lang w:val="pl-PL"/>
        </w:rPr>
      </w:pPr>
    </w:p>
    <w:p w14:paraId="1011A7BA" w14:textId="77777777" w:rsidR="00646582" w:rsidRDefault="00646582" w:rsidP="00646582">
      <w:pPr>
        <w:ind w:left="3402"/>
        <w:jc w:val="center"/>
        <w:rPr>
          <w:rFonts w:ascii="Calibri" w:hAnsi="Calibri" w:cs="Calibri"/>
          <w:sz w:val="21"/>
          <w:szCs w:val="21"/>
        </w:rPr>
      </w:pPr>
      <w:r w:rsidRPr="003A1B2D">
        <w:rPr>
          <w:rFonts w:ascii="Times New Roman" w:hAnsi="Times New Roman" w:cs="Times New Roman"/>
          <w:lang w:val="pl-PL"/>
        </w:rPr>
        <w:br/>
      </w:r>
      <w:r>
        <w:rPr>
          <w:rFonts w:ascii="Calibri" w:hAnsi="Calibri" w:cs="Calibri"/>
          <w:sz w:val="21"/>
          <w:szCs w:val="21"/>
        </w:rPr>
        <w:t>…………………………………….</w:t>
      </w:r>
    </w:p>
    <w:p w14:paraId="105C3E93" w14:textId="77777777" w:rsidR="00646582" w:rsidRPr="0059290C" w:rsidRDefault="00646582" w:rsidP="00646582">
      <w:pPr>
        <w:ind w:left="3402"/>
        <w:jc w:val="center"/>
        <w:rPr>
          <w:rFonts w:ascii="Calibri" w:hAnsi="Calibri" w:cs="Calibri"/>
        </w:rPr>
      </w:pPr>
      <w:r>
        <w:rPr>
          <w:rFonts w:ascii="Calibri" w:hAnsi="Calibri" w:cs="Calibri"/>
          <w:i/>
          <w:sz w:val="16"/>
          <w:szCs w:val="16"/>
        </w:rPr>
        <w:t xml:space="preserve">Data; </w:t>
      </w:r>
      <w:bookmarkStart w:id="1" w:name="_Hlk102639179"/>
      <w:proofErr w:type="spellStart"/>
      <w:r>
        <w:rPr>
          <w:rFonts w:ascii="Calibri" w:hAnsi="Calibri" w:cs="Calibri"/>
          <w:i/>
          <w:sz w:val="16"/>
          <w:szCs w:val="16"/>
        </w:rPr>
        <w:t>kwalifikowany</w:t>
      </w:r>
      <w:proofErr w:type="spellEnd"/>
      <w:r>
        <w:rPr>
          <w:rFonts w:ascii="Calibri" w:hAnsi="Calibri" w:cs="Calibri"/>
          <w:i/>
          <w:sz w:val="16"/>
          <w:szCs w:val="16"/>
        </w:rPr>
        <w:t xml:space="preserve"> podpis </w:t>
      </w:r>
      <w:proofErr w:type="spellStart"/>
      <w:r>
        <w:rPr>
          <w:rFonts w:ascii="Calibri" w:hAnsi="Calibri" w:cs="Calibri"/>
          <w:i/>
          <w:sz w:val="16"/>
          <w:szCs w:val="16"/>
        </w:rPr>
        <w:t>elektroniczny</w:t>
      </w:r>
      <w:bookmarkEnd w:id="1"/>
      <w:proofErr w:type="spellEnd"/>
    </w:p>
    <w:p w14:paraId="0B7CA43A" w14:textId="3125807B"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14:paraId="47B4F300" w14:textId="7A4D74E2"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7E4E31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0F0F9" w14:textId="77777777" w:rsidR="004520A4" w:rsidRDefault="004520A4" w:rsidP="007E4E31">
      <w:pPr>
        <w:spacing w:after="0" w:line="240" w:lineRule="auto"/>
      </w:pPr>
      <w:r>
        <w:separator/>
      </w:r>
    </w:p>
  </w:endnote>
  <w:endnote w:type="continuationSeparator" w:id="0">
    <w:p w14:paraId="33C3C00B" w14:textId="77777777" w:rsidR="004520A4" w:rsidRDefault="004520A4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CE071" w14:textId="77777777" w:rsidR="004520A4" w:rsidRDefault="004520A4" w:rsidP="007E4E31">
      <w:pPr>
        <w:spacing w:after="0" w:line="240" w:lineRule="auto"/>
      </w:pPr>
      <w:r>
        <w:separator/>
      </w:r>
    </w:p>
  </w:footnote>
  <w:footnote w:type="continuationSeparator" w:id="0">
    <w:p w14:paraId="092AFED0" w14:textId="77777777" w:rsidR="004520A4" w:rsidRDefault="004520A4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4B5DF30D" w:rsidR="007E4E31" w:rsidRDefault="002675F7">
    <w:pPr>
      <w:pStyle w:val="Nagwek"/>
    </w:pPr>
    <w:r w:rsidRPr="0032045E">
      <w:rPr>
        <w:noProof/>
      </w:rPr>
      <w:drawing>
        <wp:inline distT="0" distB="0" distL="0" distR="0" wp14:anchorId="6E421A61" wp14:editId="78FAE136">
          <wp:extent cx="5760720" cy="570865"/>
          <wp:effectExtent l="0" t="0" r="0" b="635"/>
          <wp:docPr id="12248669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7054BD"/>
    <w:multiLevelType w:val="hybridMultilevel"/>
    <w:tmpl w:val="E4B21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E5347"/>
    <w:multiLevelType w:val="hybridMultilevel"/>
    <w:tmpl w:val="7616BC4A"/>
    <w:lvl w:ilvl="0" w:tplc="CA9C45F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88578">
    <w:abstractNumId w:val="8"/>
  </w:num>
  <w:num w:numId="2" w16cid:durableId="34474902">
    <w:abstractNumId w:val="6"/>
  </w:num>
  <w:num w:numId="3" w16cid:durableId="515115246">
    <w:abstractNumId w:val="5"/>
  </w:num>
  <w:num w:numId="4" w16cid:durableId="11803034">
    <w:abstractNumId w:val="4"/>
  </w:num>
  <w:num w:numId="5" w16cid:durableId="1051031699">
    <w:abstractNumId w:val="7"/>
  </w:num>
  <w:num w:numId="6" w16cid:durableId="88813906">
    <w:abstractNumId w:val="3"/>
  </w:num>
  <w:num w:numId="7" w16cid:durableId="807674375">
    <w:abstractNumId w:val="2"/>
  </w:num>
  <w:num w:numId="8" w16cid:durableId="1611161006">
    <w:abstractNumId w:val="1"/>
  </w:num>
  <w:num w:numId="9" w16cid:durableId="301352731">
    <w:abstractNumId w:val="0"/>
  </w:num>
  <w:num w:numId="10" w16cid:durableId="897207718">
    <w:abstractNumId w:val="10"/>
  </w:num>
  <w:num w:numId="11" w16cid:durableId="13900317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2227"/>
    <w:rsid w:val="0006063C"/>
    <w:rsid w:val="000866F1"/>
    <w:rsid w:val="000E5BB1"/>
    <w:rsid w:val="00111F63"/>
    <w:rsid w:val="0012673D"/>
    <w:rsid w:val="00140757"/>
    <w:rsid w:val="0015074B"/>
    <w:rsid w:val="001F3B6F"/>
    <w:rsid w:val="001F6D43"/>
    <w:rsid w:val="00226F45"/>
    <w:rsid w:val="00233F8D"/>
    <w:rsid w:val="002675F7"/>
    <w:rsid w:val="002908B9"/>
    <w:rsid w:val="0029639D"/>
    <w:rsid w:val="002A3F2F"/>
    <w:rsid w:val="00326F90"/>
    <w:rsid w:val="003A1B2D"/>
    <w:rsid w:val="00422654"/>
    <w:rsid w:val="00437BBF"/>
    <w:rsid w:val="004520A4"/>
    <w:rsid w:val="00461283"/>
    <w:rsid w:val="004A1CFA"/>
    <w:rsid w:val="004E0B9E"/>
    <w:rsid w:val="00525096"/>
    <w:rsid w:val="00531BDC"/>
    <w:rsid w:val="00576F44"/>
    <w:rsid w:val="005E1F1A"/>
    <w:rsid w:val="005F17E9"/>
    <w:rsid w:val="005F19C6"/>
    <w:rsid w:val="006069F9"/>
    <w:rsid w:val="00644824"/>
    <w:rsid w:val="00646582"/>
    <w:rsid w:val="0064704B"/>
    <w:rsid w:val="006B2110"/>
    <w:rsid w:val="006E3509"/>
    <w:rsid w:val="00712751"/>
    <w:rsid w:val="00714BD8"/>
    <w:rsid w:val="00743324"/>
    <w:rsid w:val="007E4E31"/>
    <w:rsid w:val="007F1CC5"/>
    <w:rsid w:val="00821B34"/>
    <w:rsid w:val="00847FAA"/>
    <w:rsid w:val="00891BB7"/>
    <w:rsid w:val="00895C2D"/>
    <w:rsid w:val="0092151B"/>
    <w:rsid w:val="00963CC6"/>
    <w:rsid w:val="009720A2"/>
    <w:rsid w:val="009A19B2"/>
    <w:rsid w:val="00A53CE1"/>
    <w:rsid w:val="00AA1D8D"/>
    <w:rsid w:val="00AB21F9"/>
    <w:rsid w:val="00AC3D83"/>
    <w:rsid w:val="00AC6EB3"/>
    <w:rsid w:val="00AE3CED"/>
    <w:rsid w:val="00B04BA1"/>
    <w:rsid w:val="00B3791F"/>
    <w:rsid w:val="00B44E4C"/>
    <w:rsid w:val="00B47730"/>
    <w:rsid w:val="00B814CF"/>
    <w:rsid w:val="00B87F5D"/>
    <w:rsid w:val="00C96019"/>
    <w:rsid w:val="00CB0664"/>
    <w:rsid w:val="00CD722D"/>
    <w:rsid w:val="00D51DFD"/>
    <w:rsid w:val="00D62A0A"/>
    <w:rsid w:val="00D71F0A"/>
    <w:rsid w:val="00DE5315"/>
    <w:rsid w:val="00DF2818"/>
    <w:rsid w:val="00E472F1"/>
    <w:rsid w:val="00E6186D"/>
    <w:rsid w:val="00E82239"/>
    <w:rsid w:val="00ED6509"/>
    <w:rsid w:val="00FA6925"/>
    <w:rsid w:val="00FC693F"/>
    <w:rsid w:val="00FD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674A942D-2D5B-4B19-964C-9F4F306F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3AC116-F245-46F0-89D6-EA0AFF73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Zamówienia</cp:lastModifiedBy>
  <cp:revision>2</cp:revision>
  <dcterms:created xsi:type="dcterms:W3CDTF">2026-04-22T09:13:00Z</dcterms:created>
  <dcterms:modified xsi:type="dcterms:W3CDTF">2026-04-22T09:13:00Z</dcterms:modified>
</cp:coreProperties>
</file>